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1836456" name="e2f2d410-ef7d-11ef-b4e7-633e5a22dd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465502" name="e2f2d410-ef7d-11ef-b4e7-633e5a22dd0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3753367" name="f7b6d680-ef7d-11ef-9d70-2160b0dcdc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0128931" name="f7b6d680-ef7d-11ef-9d70-2160b0dcdc8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6959329" name="0b074bc0-ef7e-11ef-a4fe-9b6eda1d2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086646" name="0b074bc0-ef7e-11ef-a4fe-9b6eda1d299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Tiergartenstrasse 14, 8802 Kilchberg </w:t>
          </w:r>
        </w:p>
        <w:p>
          <w:pPr>
            <w:spacing w:before="0" w:after="0"/>
          </w:pPr>
          <w:r>
            <w:t>182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